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445C17" w14:textId="77777777" w:rsidR="0037432C" w:rsidRDefault="00D10642">
      <w:pPr>
        <w:pStyle w:val="Title"/>
        <w:jc w:val="center"/>
      </w:pPr>
      <w:r>
        <w:t>«DANCE LAND LEGENDARY # 25». Всеукраїнські змагання з сучасних танців</w:t>
      </w:r>
    </w:p>
    <w:p w14:paraId="508DCB00" w14:textId="77777777" w:rsidR="0037432C" w:rsidRDefault="00D10642">
      <w:pPr>
        <w:spacing w:after="0"/>
        <w:jc w:val="center"/>
      </w:pPr>
      <w:r>
        <w:t>Місто: Запоріжжя</w:t>
      </w:r>
    </w:p>
    <w:p w14:paraId="6AB1A75F" w14:textId="77777777" w:rsidR="0037432C" w:rsidRDefault="00D10642">
      <w:pPr>
        <w:spacing w:after="240"/>
        <w:jc w:val="center"/>
      </w:pPr>
      <w:r>
        <w:t>31 Січня - 01 Лютого 2026</w:t>
      </w:r>
    </w:p>
    <w:p w14:paraId="3C6EE8B0" w14:textId="77777777" w:rsidR="0037432C" w:rsidRDefault="00D10642">
      <w:pPr>
        <w:pStyle w:val="Heading1"/>
        <w:jc w:val="center"/>
      </w:pPr>
      <w:r>
        <w:t>022 Hip-Hop Юніори 1 Solo Початківці Plus</w:t>
      </w:r>
    </w:p>
    <w:p w14:paraId="05E1877A" w14:textId="77777777" w:rsidR="0037432C" w:rsidRDefault="00D10642">
      <w:pPr>
        <w:pStyle w:val="Heading2"/>
      </w:pPr>
      <w:r>
        <w:t>Фінал</w:t>
      </w:r>
    </w:p>
    <w:p w14:paraId="3816F723" w14:textId="77777777" w:rsidR="0037432C" w:rsidRDefault="00D10642">
      <w:pPr>
        <w:spacing w:after="0"/>
      </w:pPr>
      <w:r>
        <w:t>Суддівська колегія:</w:t>
      </w:r>
    </w:p>
    <w:p w14:paraId="6413CCCF" w14:textId="77777777" w:rsidR="0037432C" w:rsidRDefault="00D10642">
      <w:pPr>
        <w:spacing w:after="0"/>
      </w:pPr>
      <w:r>
        <w:t>A - KATiA (Чернігів)</w:t>
      </w:r>
    </w:p>
    <w:p w14:paraId="66A50BE5" w14:textId="77777777" w:rsidR="0037432C" w:rsidRDefault="00D10642">
      <w:pPr>
        <w:spacing w:after="0"/>
      </w:pPr>
      <w:r>
        <w:t>B - Марія Chirva (Київ)</w:t>
      </w:r>
    </w:p>
    <w:p w14:paraId="64C64334" w14:textId="77777777" w:rsidR="0037432C" w:rsidRDefault="00D10642">
      <w:pPr>
        <w:spacing w:after="0"/>
      </w:pPr>
      <w:r>
        <w:t>C - Анастасія Оріна</w:t>
      </w:r>
    </w:p>
    <w:p w14:paraId="250D1B20" w14:textId="77777777" w:rsidR="0037432C" w:rsidRDefault="00D10642">
      <w:pPr>
        <w:spacing w:after="0"/>
      </w:pPr>
      <w:r>
        <w:t>D - Ольга Яковлєва</w:t>
      </w:r>
    </w:p>
    <w:p w14:paraId="02D6706C" w14:textId="77777777" w:rsidR="0037432C" w:rsidRDefault="00D10642">
      <w:pPr>
        <w:spacing w:after="0"/>
      </w:pPr>
      <w:r>
        <w:t>E - Тетяна Ворона</w:t>
      </w:r>
    </w:p>
    <w:p w14:paraId="77A391E2" w14:textId="77777777" w:rsidR="0037432C" w:rsidRDefault="00D10642">
      <w:pPr>
        <w:spacing w:after="0"/>
      </w:pPr>
      <w:r>
        <w:t>F - Аліна Лисікова</w:t>
      </w:r>
    </w:p>
    <w:p w14:paraId="59208336" w14:textId="77777777" w:rsidR="0037432C" w:rsidRDefault="00D10642">
      <w:pPr>
        <w:spacing w:after="0"/>
      </w:pPr>
      <w:r>
        <w:t>G - Рижкова Олена</w:t>
      </w:r>
    </w:p>
    <w:p w14:paraId="4F56A5FA" w14:textId="77777777" w:rsidR="0037432C" w:rsidRDefault="00D10642">
      <w:pPr>
        <w:spacing w:after="0"/>
      </w:pPr>
      <w:r>
        <w:t>H - Олена Рубан</w:t>
      </w:r>
    </w:p>
    <w:p w14:paraId="4A2A4F39" w14:textId="77777777" w:rsidR="0037432C" w:rsidRDefault="0037432C">
      <w:pPr>
        <w:spacing w:after="120"/>
      </w:pPr>
    </w:p>
    <w:p w14:paraId="542E0AA8" w14:textId="77777777" w:rsidR="0037432C" w:rsidRDefault="00D10642">
      <w:r>
        <w:t>Результати:</w:t>
      </w:r>
    </w:p>
    <w:p w14:paraId="055BBDC7" w14:textId="77777777" w:rsidR="0037432C" w:rsidRDefault="00D10642">
      <w:pPr>
        <w:pStyle w:val="ListNumber"/>
      </w:pPr>
      <w:r>
        <w:t>#236 Єгор Мільчевський - 1 місце</w:t>
      </w:r>
    </w:p>
    <w:p w14:paraId="2B8C409A" w14:textId="77777777" w:rsidR="0037432C" w:rsidRDefault="00D10642">
      <w:pPr>
        <w:pStyle w:val="ListNumber"/>
      </w:pPr>
      <w:r>
        <w:t>#383 Поліна Трегуб - 1 місце</w:t>
      </w:r>
    </w:p>
    <w:p w14:paraId="3E972E76" w14:textId="77777777" w:rsidR="0037432C" w:rsidRDefault="00D10642">
      <w:pPr>
        <w:pStyle w:val="ListNumber"/>
      </w:pPr>
      <w:r>
        <w:t>#340 Владислав Скиданюк - 1 місце</w:t>
      </w:r>
    </w:p>
    <w:p w14:paraId="48DE2887" w14:textId="77777777" w:rsidR="0037432C" w:rsidRDefault="00D10642">
      <w:pPr>
        <w:pStyle w:val="ListNumber"/>
      </w:pPr>
      <w:r>
        <w:t>#76 Маргарита Сизоненко - 2 місце</w:t>
      </w:r>
    </w:p>
    <w:p w14:paraId="0DC59DB6" w14:textId="77777777" w:rsidR="0037432C" w:rsidRDefault="00D10642">
      <w:pPr>
        <w:pStyle w:val="ListNumber"/>
      </w:pPr>
      <w:r>
        <w:t>#176 Рінат Білоусов - 2 місце</w:t>
      </w:r>
    </w:p>
    <w:p w14:paraId="713FFA59" w14:textId="77777777" w:rsidR="0037432C" w:rsidRDefault="00D10642">
      <w:pPr>
        <w:pStyle w:val="ListNumber"/>
      </w:pPr>
      <w:r>
        <w:t>#73 Валерія Каретнікова - 3 місце</w:t>
      </w:r>
    </w:p>
    <w:p w14:paraId="3E74211E" w14:textId="77777777" w:rsidR="0037432C" w:rsidRDefault="00D10642">
      <w:pPr>
        <w:pStyle w:val="ListNumber"/>
      </w:pPr>
      <w:r>
        <w:t>#75 Тіна Сіжко - 3 місце</w:t>
      </w:r>
    </w:p>
    <w:p w14:paraId="08274E40" w14:textId="77777777" w:rsidR="0037432C" w:rsidRDefault="0037432C"/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D10642" w14:paraId="2B32B45E" w14:textId="77777777" w:rsidTr="003743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" w:type="dxa"/>
          </w:tcPr>
          <w:p w14:paraId="66F19243" w14:textId="77777777" w:rsidR="00D10642" w:rsidRDefault="00D10642">
            <w:pPr>
              <w:jc w:val="center"/>
            </w:pPr>
            <w:r>
              <w:t>№</w:t>
            </w:r>
          </w:p>
        </w:tc>
        <w:tc>
          <w:tcPr>
            <w:tcW w:w="936" w:type="dxa"/>
          </w:tcPr>
          <w:p w14:paraId="5C850A33" w14:textId="77777777" w:rsidR="00D10642" w:rsidRDefault="00D1064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</w:t>
            </w:r>
          </w:p>
        </w:tc>
        <w:tc>
          <w:tcPr>
            <w:tcW w:w="936" w:type="dxa"/>
          </w:tcPr>
          <w:p w14:paraId="76E53C03" w14:textId="77777777" w:rsidR="00D10642" w:rsidRDefault="00D1064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</w:t>
            </w:r>
          </w:p>
        </w:tc>
        <w:tc>
          <w:tcPr>
            <w:tcW w:w="936" w:type="dxa"/>
          </w:tcPr>
          <w:p w14:paraId="4840FE68" w14:textId="36C201B2" w:rsidR="00D10642" w:rsidRDefault="00D1064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</w:t>
            </w:r>
          </w:p>
        </w:tc>
        <w:tc>
          <w:tcPr>
            <w:tcW w:w="936" w:type="dxa"/>
          </w:tcPr>
          <w:p w14:paraId="006CC822" w14:textId="4FBA2EA9" w:rsidR="00D10642" w:rsidRDefault="00D1064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</w:t>
            </w:r>
          </w:p>
        </w:tc>
        <w:tc>
          <w:tcPr>
            <w:tcW w:w="936" w:type="dxa"/>
          </w:tcPr>
          <w:p w14:paraId="6846667D" w14:textId="056C7C71" w:rsidR="00D10642" w:rsidRDefault="00D1064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</w:t>
            </w:r>
          </w:p>
        </w:tc>
        <w:tc>
          <w:tcPr>
            <w:tcW w:w="936" w:type="dxa"/>
          </w:tcPr>
          <w:p w14:paraId="6FD6B4B5" w14:textId="391A5DAC" w:rsidR="00D10642" w:rsidRDefault="00D1064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</w:t>
            </w:r>
          </w:p>
        </w:tc>
        <w:tc>
          <w:tcPr>
            <w:tcW w:w="936" w:type="dxa"/>
          </w:tcPr>
          <w:p w14:paraId="1ADF6D41" w14:textId="62155425" w:rsidR="00D10642" w:rsidRDefault="00D1064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G</w:t>
            </w:r>
          </w:p>
        </w:tc>
        <w:tc>
          <w:tcPr>
            <w:tcW w:w="936" w:type="dxa"/>
          </w:tcPr>
          <w:p w14:paraId="086F26DD" w14:textId="77777777" w:rsidR="00D10642" w:rsidRDefault="00D1064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Місце</w:t>
            </w:r>
          </w:p>
        </w:tc>
      </w:tr>
      <w:tr w:rsidR="00D10642" w14:paraId="5F444DC8" w14:textId="77777777" w:rsidTr="003743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" w:type="dxa"/>
          </w:tcPr>
          <w:p w14:paraId="533E49F2" w14:textId="77777777" w:rsidR="00D10642" w:rsidRDefault="00D10642">
            <w:pPr>
              <w:jc w:val="center"/>
            </w:pPr>
            <w:r>
              <w:t>236</w:t>
            </w:r>
          </w:p>
        </w:tc>
        <w:tc>
          <w:tcPr>
            <w:tcW w:w="936" w:type="dxa"/>
          </w:tcPr>
          <w:p w14:paraId="17A7B3EA" w14:textId="77777777" w:rsidR="00D10642" w:rsidRDefault="00D106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936" w:type="dxa"/>
          </w:tcPr>
          <w:p w14:paraId="17ADDA2C" w14:textId="77777777" w:rsidR="00D10642" w:rsidRDefault="00D106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936" w:type="dxa"/>
          </w:tcPr>
          <w:p w14:paraId="67F0EFCD" w14:textId="77777777" w:rsidR="00D10642" w:rsidRDefault="00D106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936" w:type="dxa"/>
          </w:tcPr>
          <w:p w14:paraId="212C7CC4" w14:textId="77777777" w:rsidR="00D10642" w:rsidRDefault="00D106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936" w:type="dxa"/>
          </w:tcPr>
          <w:p w14:paraId="42BB3741" w14:textId="77777777" w:rsidR="00D10642" w:rsidRDefault="00D106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936" w:type="dxa"/>
          </w:tcPr>
          <w:p w14:paraId="2343A077" w14:textId="77777777" w:rsidR="00D10642" w:rsidRDefault="00D106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936" w:type="dxa"/>
          </w:tcPr>
          <w:p w14:paraId="746FC5A0" w14:textId="77777777" w:rsidR="00D10642" w:rsidRDefault="00D106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936" w:type="dxa"/>
          </w:tcPr>
          <w:p w14:paraId="7EFD8781" w14:textId="77777777" w:rsidR="00D10642" w:rsidRDefault="00D106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</w:tr>
      <w:tr w:rsidR="00D10642" w14:paraId="38E67A7F" w14:textId="77777777" w:rsidTr="0037432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" w:type="dxa"/>
          </w:tcPr>
          <w:p w14:paraId="5A68DD7A" w14:textId="77777777" w:rsidR="00D10642" w:rsidRDefault="00D10642">
            <w:pPr>
              <w:jc w:val="center"/>
            </w:pPr>
            <w:r>
              <w:t>383</w:t>
            </w:r>
          </w:p>
        </w:tc>
        <w:tc>
          <w:tcPr>
            <w:tcW w:w="936" w:type="dxa"/>
          </w:tcPr>
          <w:p w14:paraId="040579C6" w14:textId="77777777" w:rsidR="00D10642" w:rsidRDefault="00D1064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936" w:type="dxa"/>
          </w:tcPr>
          <w:p w14:paraId="611D5C59" w14:textId="77777777" w:rsidR="00D10642" w:rsidRDefault="00D1064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936" w:type="dxa"/>
          </w:tcPr>
          <w:p w14:paraId="67EC72F0" w14:textId="77777777" w:rsidR="00D10642" w:rsidRDefault="00D1064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936" w:type="dxa"/>
          </w:tcPr>
          <w:p w14:paraId="7502571F" w14:textId="0357E35A" w:rsidR="00D10642" w:rsidRDefault="00D1064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936" w:type="dxa"/>
          </w:tcPr>
          <w:p w14:paraId="75D53CB7" w14:textId="77777777" w:rsidR="00D10642" w:rsidRDefault="00D1064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936" w:type="dxa"/>
          </w:tcPr>
          <w:p w14:paraId="10872D72" w14:textId="77777777" w:rsidR="00D10642" w:rsidRDefault="00D1064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936" w:type="dxa"/>
          </w:tcPr>
          <w:p w14:paraId="2CE736B9" w14:textId="77777777" w:rsidR="00D10642" w:rsidRDefault="00D1064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936" w:type="dxa"/>
          </w:tcPr>
          <w:p w14:paraId="3D2B158C" w14:textId="77777777" w:rsidR="00D10642" w:rsidRDefault="00D1064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</w:tr>
      <w:tr w:rsidR="00D10642" w14:paraId="64622979" w14:textId="77777777" w:rsidTr="003743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" w:type="dxa"/>
          </w:tcPr>
          <w:p w14:paraId="7CF61D6B" w14:textId="77777777" w:rsidR="00D10642" w:rsidRDefault="00D10642">
            <w:pPr>
              <w:jc w:val="center"/>
            </w:pPr>
            <w:r>
              <w:t>340</w:t>
            </w:r>
          </w:p>
        </w:tc>
        <w:tc>
          <w:tcPr>
            <w:tcW w:w="936" w:type="dxa"/>
          </w:tcPr>
          <w:p w14:paraId="08D3966C" w14:textId="77777777" w:rsidR="00D10642" w:rsidRDefault="00D106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936" w:type="dxa"/>
          </w:tcPr>
          <w:p w14:paraId="383E6D26" w14:textId="77777777" w:rsidR="00D10642" w:rsidRDefault="00D106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936" w:type="dxa"/>
          </w:tcPr>
          <w:p w14:paraId="43A7839F" w14:textId="77777777" w:rsidR="00D10642" w:rsidRDefault="00D106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936" w:type="dxa"/>
          </w:tcPr>
          <w:p w14:paraId="0C7150D1" w14:textId="77777777" w:rsidR="00D10642" w:rsidRDefault="00D106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936" w:type="dxa"/>
          </w:tcPr>
          <w:p w14:paraId="72362489" w14:textId="77777777" w:rsidR="00D10642" w:rsidRDefault="00D106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936" w:type="dxa"/>
          </w:tcPr>
          <w:p w14:paraId="222487F8" w14:textId="77777777" w:rsidR="00D10642" w:rsidRDefault="00D106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936" w:type="dxa"/>
          </w:tcPr>
          <w:p w14:paraId="6E80F3A8" w14:textId="77777777" w:rsidR="00D10642" w:rsidRDefault="00D106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936" w:type="dxa"/>
          </w:tcPr>
          <w:p w14:paraId="64106792" w14:textId="77777777" w:rsidR="00D10642" w:rsidRDefault="00D106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</w:tr>
      <w:tr w:rsidR="00D10642" w14:paraId="7C5F98FD" w14:textId="77777777" w:rsidTr="0037432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" w:type="dxa"/>
          </w:tcPr>
          <w:p w14:paraId="24DDF434" w14:textId="77777777" w:rsidR="00D10642" w:rsidRDefault="00D10642">
            <w:pPr>
              <w:jc w:val="center"/>
            </w:pPr>
            <w:r>
              <w:t>76</w:t>
            </w:r>
          </w:p>
        </w:tc>
        <w:tc>
          <w:tcPr>
            <w:tcW w:w="936" w:type="dxa"/>
          </w:tcPr>
          <w:p w14:paraId="71EE4248" w14:textId="77777777" w:rsidR="00D10642" w:rsidRDefault="00D1064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936" w:type="dxa"/>
          </w:tcPr>
          <w:p w14:paraId="5C71CABA" w14:textId="346F0A41" w:rsidR="00D10642" w:rsidRDefault="00D1064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936" w:type="dxa"/>
          </w:tcPr>
          <w:p w14:paraId="5324CDD0" w14:textId="67E38D98" w:rsidR="00D10642" w:rsidRDefault="00D1064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936" w:type="dxa"/>
          </w:tcPr>
          <w:p w14:paraId="45F892A2" w14:textId="77777777" w:rsidR="00D10642" w:rsidRDefault="00D1064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936" w:type="dxa"/>
          </w:tcPr>
          <w:p w14:paraId="6C1E242B" w14:textId="77777777" w:rsidR="00D10642" w:rsidRDefault="00D1064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936" w:type="dxa"/>
          </w:tcPr>
          <w:p w14:paraId="5B5E8539" w14:textId="77777777" w:rsidR="00D10642" w:rsidRDefault="00D1064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936" w:type="dxa"/>
          </w:tcPr>
          <w:p w14:paraId="5429C26F" w14:textId="0A32635E" w:rsidR="00D10642" w:rsidRDefault="00D1064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936" w:type="dxa"/>
          </w:tcPr>
          <w:p w14:paraId="6114F749" w14:textId="77777777" w:rsidR="00D10642" w:rsidRDefault="00D1064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</w:tr>
      <w:tr w:rsidR="00D10642" w14:paraId="32571AE7" w14:textId="77777777" w:rsidTr="003743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" w:type="dxa"/>
          </w:tcPr>
          <w:p w14:paraId="7A7D0A35" w14:textId="77777777" w:rsidR="00D10642" w:rsidRDefault="00D10642">
            <w:pPr>
              <w:jc w:val="center"/>
            </w:pPr>
            <w:r>
              <w:t>176</w:t>
            </w:r>
          </w:p>
        </w:tc>
        <w:tc>
          <w:tcPr>
            <w:tcW w:w="936" w:type="dxa"/>
          </w:tcPr>
          <w:p w14:paraId="29FD8D77" w14:textId="7F87A9DA" w:rsidR="00D10642" w:rsidRDefault="00D106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936" w:type="dxa"/>
          </w:tcPr>
          <w:p w14:paraId="7F28CB98" w14:textId="77777777" w:rsidR="00D10642" w:rsidRDefault="00D106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936" w:type="dxa"/>
          </w:tcPr>
          <w:p w14:paraId="2F30DEB5" w14:textId="77777777" w:rsidR="00D10642" w:rsidRDefault="00D106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936" w:type="dxa"/>
          </w:tcPr>
          <w:p w14:paraId="00DC86A5" w14:textId="77777777" w:rsidR="00D10642" w:rsidRDefault="00D106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936" w:type="dxa"/>
          </w:tcPr>
          <w:p w14:paraId="272626F5" w14:textId="77777777" w:rsidR="00D10642" w:rsidRDefault="00D106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936" w:type="dxa"/>
          </w:tcPr>
          <w:p w14:paraId="7DB155A0" w14:textId="77777777" w:rsidR="00D10642" w:rsidRDefault="00D106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936" w:type="dxa"/>
          </w:tcPr>
          <w:p w14:paraId="172ED18D" w14:textId="77777777" w:rsidR="00D10642" w:rsidRDefault="00D106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936" w:type="dxa"/>
          </w:tcPr>
          <w:p w14:paraId="7A29D82C" w14:textId="77777777" w:rsidR="00D10642" w:rsidRDefault="00D106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</w:tr>
      <w:tr w:rsidR="00D10642" w14:paraId="5ACB98AB" w14:textId="77777777" w:rsidTr="0037432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" w:type="dxa"/>
          </w:tcPr>
          <w:p w14:paraId="52AFE0C4" w14:textId="77777777" w:rsidR="00D10642" w:rsidRDefault="00D10642">
            <w:pPr>
              <w:jc w:val="center"/>
            </w:pPr>
            <w:r>
              <w:t>73</w:t>
            </w:r>
          </w:p>
        </w:tc>
        <w:tc>
          <w:tcPr>
            <w:tcW w:w="936" w:type="dxa"/>
          </w:tcPr>
          <w:p w14:paraId="404E98AB" w14:textId="77777777" w:rsidR="00D10642" w:rsidRDefault="00D1064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936" w:type="dxa"/>
          </w:tcPr>
          <w:p w14:paraId="2243AD51" w14:textId="2488B1C5" w:rsidR="00D10642" w:rsidRDefault="00D1064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936" w:type="dxa"/>
          </w:tcPr>
          <w:p w14:paraId="16DA3FCE" w14:textId="6853B4B9" w:rsidR="00D10642" w:rsidRDefault="00D1064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936" w:type="dxa"/>
          </w:tcPr>
          <w:p w14:paraId="4DCE78D5" w14:textId="77777777" w:rsidR="00D10642" w:rsidRDefault="00D1064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936" w:type="dxa"/>
          </w:tcPr>
          <w:p w14:paraId="04FE69A9" w14:textId="057E7C62" w:rsidR="00D10642" w:rsidRDefault="00D1064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936" w:type="dxa"/>
          </w:tcPr>
          <w:p w14:paraId="2F28298D" w14:textId="38513DCE" w:rsidR="00D10642" w:rsidRDefault="00D1064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936" w:type="dxa"/>
          </w:tcPr>
          <w:p w14:paraId="32CEBFB2" w14:textId="29225E70" w:rsidR="00D10642" w:rsidRDefault="00D1064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936" w:type="dxa"/>
          </w:tcPr>
          <w:p w14:paraId="409CCF5A" w14:textId="77777777" w:rsidR="00D10642" w:rsidRDefault="00D1064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</w:tr>
      <w:tr w:rsidR="00D10642" w14:paraId="523B3584" w14:textId="77777777" w:rsidTr="003743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" w:type="dxa"/>
          </w:tcPr>
          <w:p w14:paraId="4FACC451" w14:textId="77777777" w:rsidR="00D10642" w:rsidRDefault="00D10642">
            <w:pPr>
              <w:jc w:val="center"/>
            </w:pPr>
            <w:r>
              <w:t>75</w:t>
            </w:r>
          </w:p>
        </w:tc>
        <w:tc>
          <w:tcPr>
            <w:tcW w:w="936" w:type="dxa"/>
          </w:tcPr>
          <w:p w14:paraId="31F43C5B" w14:textId="2847353C" w:rsidR="00D10642" w:rsidRDefault="00D106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936" w:type="dxa"/>
          </w:tcPr>
          <w:p w14:paraId="01BC3C3D" w14:textId="77777777" w:rsidR="00D10642" w:rsidRDefault="00D106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936" w:type="dxa"/>
          </w:tcPr>
          <w:p w14:paraId="4999AFF1" w14:textId="77777777" w:rsidR="00D10642" w:rsidRDefault="00D106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936" w:type="dxa"/>
          </w:tcPr>
          <w:p w14:paraId="27FF7CD4" w14:textId="69AF5D6C" w:rsidR="00D10642" w:rsidRDefault="00D106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936" w:type="dxa"/>
          </w:tcPr>
          <w:p w14:paraId="0F64A769" w14:textId="1F0AB25D" w:rsidR="00D10642" w:rsidRDefault="00D106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936" w:type="dxa"/>
          </w:tcPr>
          <w:p w14:paraId="23772B2E" w14:textId="7AB495C9" w:rsidR="00D10642" w:rsidRDefault="00D106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936" w:type="dxa"/>
          </w:tcPr>
          <w:p w14:paraId="2DC05ADB" w14:textId="77777777" w:rsidR="00D10642" w:rsidRDefault="00D106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936" w:type="dxa"/>
          </w:tcPr>
          <w:p w14:paraId="476A408D" w14:textId="77777777" w:rsidR="00D10642" w:rsidRDefault="00D106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</w:tr>
    </w:tbl>
    <w:p w14:paraId="4480F00E" w14:textId="77777777" w:rsidR="0037432C" w:rsidRDefault="0037432C"/>
    <w:sectPr w:rsidR="0037432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654464">
    <w:abstractNumId w:val="8"/>
  </w:num>
  <w:num w:numId="2" w16cid:durableId="1726371476">
    <w:abstractNumId w:val="6"/>
  </w:num>
  <w:num w:numId="3" w16cid:durableId="296686451">
    <w:abstractNumId w:val="5"/>
  </w:num>
  <w:num w:numId="4" w16cid:durableId="651984119">
    <w:abstractNumId w:val="4"/>
  </w:num>
  <w:num w:numId="5" w16cid:durableId="1822846943">
    <w:abstractNumId w:val="7"/>
  </w:num>
  <w:num w:numId="6" w16cid:durableId="1665082223">
    <w:abstractNumId w:val="3"/>
  </w:num>
  <w:num w:numId="7" w16cid:durableId="1645349838">
    <w:abstractNumId w:val="2"/>
  </w:num>
  <w:num w:numId="8" w16cid:durableId="435255021">
    <w:abstractNumId w:val="1"/>
  </w:num>
  <w:num w:numId="9" w16cid:durableId="16764144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1F7ED3"/>
    <w:rsid w:val="0029639D"/>
    <w:rsid w:val="00326F90"/>
    <w:rsid w:val="0037432C"/>
    <w:rsid w:val="00AA1D8D"/>
    <w:rsid w:val="00B47730"/>
    <w:rsid w:val="00CB0664"/>
    <w:rsid w:val="00D10642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E20BBE"/>
  <w14:defaultImageDpi w14:val="300"/>
  <w15:docId w15:val="{697F0D24-88B9-4FD9-9DEB-DDC53ADF1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180</Words>
  <Characters>557</Characters>
  <Application>Microsoft Office Word</Application>
  <DocSecurity>0</DocSecurity>
  <Lines>111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Mark Tsyrulnyk</cp:lastModifiedBy>
  <cp:revision>2</cp:revision>
  <dcterms:created xsi:type="dcterms:W3CDTF">2013-12-23T23:15:00Z</dcterms:created>
  <dcterms:modified xsi:type="dcterms:W3CDTF">2026-02-04T00:59:00Z</dcterms:modified>
  <cp:category/>
</cp:coreProperties>
</file>